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Trocknungsraum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4721511" name="019d90de-7f12-7a73-aea2-8fefc76bea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395435" name="019d90de-7f12-7a73-aea2-8fefc76bea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5487870" name="019d90de-b4ff-7885-ac42-92b910546c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126879" name="019d90de-b4ff-7885-ac42-92b910546c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Heizofen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988840" name="019d90e1-39b3-7165-b840-9c1214abfe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511395" name="019d90e1-39b3-7165-b840-9c1214abfe2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465214" name="019d90e1-5fab-7de5-8449-15d35d129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134220" name="019d90e1-5fab-7de5-8449-15d35d1290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2936409" name="019d90e8-8659-7f3c-841f-f23a40b743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4764181" name="019d90e8-8659-7f3c-841f-f23a40b743e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0625831" name="019d90e8-c8df-7bd9-9022-c523b02873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658489" name="019d90e8-c8df-7bd9-9022-c523b02873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5846752" name="019d90f4-64b8-79b2-b7a8-6136e6b483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102414" name="019d90f4-64b8-79b2-b7a8-6136e6b483c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485785" name="019d90f4-8e5f-7223-af0f-046a6e60fc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353758" name="019d90f4-8e5f-7223-af0f-046a6e60fc9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0250838" name="019d90fb-3d9d-7833-9def-4779d9608f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084757" name="019d90fb-3d9d-7833-9def-4779d9608f4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8816356" name="019d90fb-7ebd-71aa-b9bd-d3759c9f3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4148144" name="019d90fb-7ebd-71aa-b9bd-d3759c9f36e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8755488" name="019d9108-b7bf-732b-af04-abb267a0c6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927489" name="019d9108-b7bf-732b-af04-abb267a0c6b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1093546" name="019d9108-f906-7c0a-bff5-f12b170da7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6081352" name="019d9108-f906-7c0a-bff5-f12b170da71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DG-EG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8760364" name="019d9115-d2d8-7144-9e35-b61616ccd2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2736676" name="019d9115-d2d8-7144-9e35-b61616ccd29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6882547" name="019d9116-2c48-765d-b06e-e122f56a44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85025" name="019d9116-2c48-765d-b06e-e122f56a44e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DG-UG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0090570" name="019d9135-45a0-79ce-b7e3-d4cae83f17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183717" name="019d9135-45a0-79ce-b7e3-d4cae83f176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1459661" name="019d9135-61c2-76d0-97f0-c280ca47b4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3787520" name="019d9135-61c2-76d0-97f0-c280ca47b4f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